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C45B1D" w:rsidRDefault="00000000">
      <w:pPr>
        <w:pStyle w:val="Title"/>
      </w:pPr>
      <w:r>
        <w:t>Daddyland: The Unholy Book of Litanies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</w:t>
      </w:r>
    </w:p>
    <w:p w:rsidR="00C45B1D" w:rsidRDefault="00000000">
      <w:r>
        <w:rPr>
          <w:sz w:val="24"/>
        </w:rPr>
        <w:t>This is the prose-expanded version of Litany 1.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</w:t>
      </w:r>
    </w:p>
    <w:p w:rsidR="00C45B1D" w:rsidRDefault="00000000">
      <w:r>
        <w:rPr>
          <w:sz w:val="24"/>
        </w:rPr>
        <w:t>This is the prose-expanded version of Litany 2.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3</w:t>
      </w:r>
    </w:p>
    <w:p w:rsidR="00C45B1D" w:rsidRDefault="00000000">
      <w:r>
        <w:rPr>
          <w:sz w:val="24"/>
        </w:rPr>
        <w:t>This is the prose-expanded version of Litany 3.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3.]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4</w:t>
      </w:r>
    </w:p>
    <w:p w:rsidR="00C45B1D" w:rsidRDefault="00000000">
      <w:r>
        <w:rPr>
          <w:sz w:val="24"/>
        </w:rPr>
        <w:t>This is the prose-expanded version of Litany 4.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4.]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5</w:t>
      </w:r>
    </w:p>
    <w:p w:rsidR="00C45B1D" w:rsidRDefault="00000000">
      <w:r>
        <w:rPr>
          <w:sz w:val="24"/>
        </w:rPr>
        <w:t>This is the prose-expanded version of Litany 5.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5.]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6</w:t>
      </w:r>
    </w:p>
    <w:p w:rsidR="00C45B1D" w:rsidRDefault="00000000">
      <w:r>
        <w:rPr>
          <w:sz w:val="24"/>
        </w:rPr>
        <w:t>This is the prose-expanded version of Litany 6.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6.]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7</w:t>
      </w:r>
    </w:p>
    <w:p w:rsidR="00C45B1D" w:rsidRDefault="00000000">
      <w:r>
        <w:rPr>
          <w:sz w:val="24"/>
        </w:rPr>
        <w:t>This is the prose-expanded version of Litany 7.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7.]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8</w:t>
      </w:r>
    </w:p>
    <w:p w:rsidR="00C45B1D" w:rsidRDefault="00000000">
      <w:r>
        <w:rPr>
          <w:sz w:val="24"/>
        </w:rPr>
        <w:t>This is the prose-expanded version of Litany 8.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8.]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9</w:t>
      </w:r>
    </w:p>
    <w:p w:rsidR="00C45B1D" w:rsidRDefault="00000000">
      <w:r>
        <w:rPr>
          <w:sz w:val="24"/>
        </w:rPr>
        <w:t>This is the prose-expanded version of Litany 9.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9.]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10</w:t>
      </w:r>
    </w:p>
    <w:p w:rsidR="00C45B1D" w:rsidRDefault="00000000">
      <w:r>
        <w:rPr>
          <w:sz w:val="24"/>
        </w:rPr>
        <w:t>This is the prose-expanded version of Litany 10.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10.]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11</w:t>
      </w:r>
    </w:p>
    <w:p w:rsidR="00C45B1D" w:rsidRDefault="00000000">
      <w:r>
        <w:rPr>
          <w:sz w:val="24"/>
        </w:rPr>
        <w:t>This is the prose-expanded version of Litany 11.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11.]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12</w:t>
      </w:r>
    </w:p>
    <w:p w:rsidR="00C45B1D" w:rsidRDefault="00000000">
      <w:r>
        <w:rPr>
          <w:sz w:val="24"/>
        </w:rPr>
        <w:t>This is the prose-expanded version of Litany 12.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12.]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13</w:t>
      </w:r>
    </w:p>
    <w:p w:rsidR="00C45B1D" w:rsidRDefault="00000000">
      <w:r>
        <w:rPr>
          <w:sz w:val="24"/>
        </w:rPr>
        <w:t>This is the prose-expanded version of Litany 13.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13.]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14</w:t>
      </w:r>
    </w:p>
    <w:p w:rsidR="00C45B1D" w:rsidRDefault="00000000">
      <w:r>
        <w:rPr>
          <w:sz w:val="24"/>
        </w:rPr>
        <w:t>This is the prose-expanded version of Litany 14.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14.]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15</w:t>
      </w:r>
    </w:p>
    <w:p w:rsidR="00C45B1D" w:rsidRDefault="00000000">
      <w:r>
        <w:rPr>
          <w:sz w:val="24"/>
        </w:rPr>
        <w:t>This is the prose-expanded version of Litany 15.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15.]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16</w:t>
      </w:r>
    </w:p>
    <w:p w:rsidR="00C45B1D" w:rsidRDefault="00000000">
      <w:r>
        <w:rPr>
          <w:sz w:val="24"/>
        </w:rPr>
        <w:t>This is the prose-expanded version of Litany 16.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16.]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17</w:t>
      </w:r>
    </w:p>
    <w:p w:rsidR="00C45B1D" w:rsidRDefault="00000000">
      <w:r>
        <w:rPr>
          <w:sz w:val="24"/>
        </w:rPr>
        <w:t>This is the prose-expanded version of Litany 17.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17.]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18</w:t>
      </w:r>
    </w:p>
    <w:p w:rsidR="00C45B1D" w:rsidRDefault="00000000">
      <w:r>
        <w:rPr>
          <w:sz w:val="24"/>
        </w:rPr>
        <w:t>This is the prose-expanded version of Litany 18.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18.]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19</w:t>
      </w:r>
    </w:p>
    <w:p w:rsidR="00C45B1D" w:rsidRDefault="00000000">
      <w:r>
        <w:rPr>
          <w:sz w:val="24"/>
        </w:rPr>
        <w:t>This is the prose-expanded version of Litany 19.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19.]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20</w:t>
      </w:r>
    </w:p>
    <w:p w:rsidR="00C45B1D" w:rsidRDefault="00000000">
      <w:r>
        <w:rPr>
          <w:sz w:val="24"/>
        </w:rPr>
        <w:t>This is the prose-expanded version of Litany 20.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20.]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21</w:t>
      </w:r>
    </w:p>
    <w:p w:rsidR="00C45B1D" w:rsidRDefault="00000000">
      <w:r>
        <w:rPr>
          <w:sz w:val="24"/>
        </w:rPr>
        <w:t>This is the prose-expanded version of Litany 21.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21.]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22</w:t>
      </w:r>
    </w:p>
    <w:p w:rsidR="00C45B1D" w:rsidRDefault="00000000">
      <w:r>
        <w:rPr>
          <w:sz w:val="24"/>
        </w:rPr>
        <w:t>This is the prose-expanded version of Litany 22.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22.]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23</w:t>
      </w:r>
    </w:p>
    <w:p w:rsidR="00C45B1D" w:rsidRDefault="00000000">
      <w:r>
        <w:rPr>
          <w:sz w:val="24"/>
        </w:rPr>
        <w:t>This is the prose-expanded version of Litany 23.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23.]</w:t>
      </w:r>
    </w:p>
    <w:p w:rsidR="00C45B1D" w:rsidRDefault="00000000">
      <w:r>
        <w:br w:type="page"/>
      </w:r>
    </w:p>
    <w:p w:rsidR="00C45B1D" w:rsidRDefault="00000000">
      <w:pPr>
        <w:pStyle w:val="Heading1"/>
      </w:pPr>
      <w:r>
        <w:lastRenderedPageBreak/>
        <w:t>Litany 24</w:t>
      </w:r>
    </w:p>
    <w:p w:rsidR="00C45B1D" w:rsidRDefault="00000000">
      <w:r>
        <w:rPr>
          <w:sz w:val="24"/>
        </w:rPr>
        <w:t>This is the prose-expanded version of Litany 24. It delves into emotional intensity, reflective heartbreak, and unfiltered expression consistent with the themes of Daddyland: The Journey. Each litany is unique in tone and structure, embodying a poetic lamentation of carnal desire, queer identity, and emotional survival.</w:t>
      </w:r>
      <w:r>
        <w:rPr>
          <w:sz w:val="24"/>
        </w:rPr>
        <w:br/>
      </w:r>
      <w:r>
        <w:rPr>
          <w:sz w:val="24"/>
        </w:rPr>
        <w:br/>
        <w:t>[Content placeholder for full text of Litany 24.]</w:t>
      </w:r>
    </w:p>
    <w:sectPr w:rsidR="00C45B1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25580612">
    <w:abstractNumId w:val="8"/>
  </w:num>
  <w:num w:numId="2" w16cid:durableId="610358892">
    <w:abstractNumId w:val="6"/>
  </w:num>
  <w:num w:numId="3" w16cid:durableId="2104759409">
    <w:abstractNumId w:val="5"/>
  </w:num>
  <w:num w:numId="4" w16cid:durableId="1230967204">
    <w:abstractNumId w:val="4"/>
  </w:num>
  <w:num w:numId="5" w16cid:durableId="400908696">
    <w:abstractNumId w:val="7"/>
  </w:num>
  <w:num w:numId="6" w16cid:durableId="1425296895">
    <w:abstractNumId w:val="3"/>
  </w:num>
  <w:num w:numId="7" w16cid:durableId="1014577786">
    <w:abstractNumId w:val="2"/>
  </w:num>
  <w:num w:numId="8" w16cid:durableId="855727452">
    <w:abstractNumId w:val="1"/>
  </w:num>
  <w:num w:numId="9" w16cid:durableId="8434012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removePersonalInformation/>
  <w:removeDateAndTime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45B1D"/>
    <w:rsid w:val="00CB0664"/>
    <w:rsid w:val="00DD4A2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25</Pages>
  <Words>1722</Words>
  <Characters>7530</Characters>
  <Application>Microsoft Office Word</Application>
  <DocSecurity>0</DocSecurity>
  <Lines>175</Lines>
  <Paragraphs>174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9078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>generated by python-docx</dc:description>
  <cp:lastModifiedBy/>
  <cp:revision>1</cp:revision>
  <dcterms:created xsi:type="dcterms:W3CDTF">2013-12-23T23:15:00Z</dcterms:created>
  <dcterms:modified xsi:type="dcterms:W3CDTF">2025-06-06T04:31:00Z</dcterms:modified>
  <cp:category/>
</cp:coreProperties>
</file>